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216096902" name="9a6a1d30-3a22-11f0-a38b-71fe9c66b07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13112773" name="9a6a1d30-3a22-11f0-a38b-71fe9c66b07c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642206621" name="bc809d90-3a22-11f0-b83b-83380b6a003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35926627" name="bc809d90-3a22-11f0-b83b-83380b6a0030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Dach </w:t>
            </w:r>
          </w:p>
          <w:p>
            <w:pPr>
              <w:spacing w:before="0" w:after="0" w:line="240" w:lineRule="auto"/>
            </w:pPr>
            <w:r>
              <w:t>DG </w:t>
            </w:r>
          </w:p>
          <w:p>
            <w:pPr>
              <w:spacing w:before="0" w:after="0" w:line="240" w:lineRule="auto"/>
            </w:pPr>
            <w:r>
              <w:t>Dach </w:t>
            </w:r>
          </w:p>
        </w:tc>
        <w:tc>
          <w:p>
            <w:pPr>
              <w:spacing w:before="0" w:after="0" w:line="240" w:lineRule="auto"/>
            </w:pPr>
            <w:r>
              <w:t>Dach 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652348077" name="1788c0f0-3a23-11f0-9127-2925dae1e14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83684073" name="1788c0f0-3a23-11f0-9127-2925dae1e146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Heizraum </w:t>
            </w:r>
          </w:p>
          <w:p>
            <w:pPr>
              <w:spacing w:before="0" w:after="0" w:line="240" w:lineRule="auto"/>
            </w:pPr>
            <w:r>
              <w:t>UG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608878708" name="63e7ba90-3a24-11f0-8ef6-438a3d2d3af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00351733" name="63e7ba90-3a24-11f0-8ef6-438a3d2d3af5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 Flubastrasse 18, 8898 Flumserberg </w:t>
          </w:r>
        </w:p>
        <w:p>
          <w:pPr>
            <w:spacing w:before="0" w:after="0"/>
          </w:pPr>
          <w:r>
            <w:t>305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footer.xml" Type="http://schemas.openxmlformats.org/officeDocument/2006/relationships/footer" Id="rId8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